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8108872" name="97647010-eaca-11ef-bb7e-53eede5e0f8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529042" name="97647010-eaca-11ef-bb7e-53eede5e0f8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9133895" name="9d2cb160-eaca-11ef-9a0d-e55975588a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5129734" name="9d2cb160-eaca-11ef-9a0d-e55975588a8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51270" name="ac543d70-eaca-11ef-85a2-8765aa8459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5704466" name="ac543d70-eaca-11ef-85a2-8765aa8459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4367346" name="b181c560-eaca-11ef-8cba-e164f0ed00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7833346" name="b181c560-eaca-11ef-8cba-e164f0ed003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Kochherd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Kochherd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4198569" name="e823fa20-eaca-11ef-87cd-4572240c0c2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5927210" name="e823fa20-eaca-11ef-87cd-4572240c0c2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3342997" name="ebc515b0-eaca-11ef-8959-6db5199d55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785959" name="ebc515b0-eaca-11ef-8959-6db5199d550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4135521" name="2f549df0-eacb-11ef-9a3a-25d9c2b45e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371400" name="2f549df0-eacb-11ef-9a3a-25d9c2b45ed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9799275" name="34724760-eacb-11ef-a64a-132df1ddd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353568" name="34724760-eacb-11ef-a64a-132df1ddd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9108950" name="7a1aeba0-eacb-11ef-aac0-35df5ce2396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255083" name="7a1aeba0-eacb-11ef-aac0-35df5ce2396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5920925" name="cc7c65e0-eacb-11ef-9fc6-35c0e546e2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1796029" name="cc7c65e0-eacb-11ef-9fc6-35c0e546e2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